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Daily Scrum - April 21, 2026</w:t>
      </w:r>
    </w:p>
    <w:p>
      <w:r>
        <w:t>Start Time: 10:00 AM</w:t>
      </w:r>
    </w:p>
    <w:p>
      <w:r>
        <w:t>End Time: 10:30 AM</w:t>
      </w:r>
    </w:p>
    <w:p>
      <w:r>
        <w:t>Project: SecureGPS Development</w:t>
      </w:r>
    </w:p>
    <w:p>
      <w:r>
        <w:t>Attendees: Daniel Bikowicz, Helen Gomez, Nahahme Bar 'Ysrael, Omar Adel Alali, Matthew Clayton</w:t>
      </w:r>
    </w:p>
    <w:p/>
    <w:p>
      <w:r>
        <w:t>Meeting Summary</w:t>
      </w:r>
    </w:p>
    <w:p>
      <w:r>
        <w:t>The team focused on documentation cleanup and minor refinements following the final demo.</w:t>
      </w:r>
    </w:p>
    <w:p/>
    <w:p>
      <w:r>
        <w:t>Daniel Bikowicz</w:t>
      </w:r>
    </w:p>
    <w:p>
      <w:r>
        <w:t>Hours Contributed: 3 hours</w:t>
      </w:r>
    </w:p>
    <w:p>
      <w:r>
        <w:t>Progress: Reviewed GitHub repository and confirmed all final merges were completed.</w:t>
      </w:r>
    </w:p>
    <w:p>
      <w:r>
        <w:t>Next Actions: Clean up any remaining code inconsistencies.</w:t>
      </w:r>
    </w:p>
    <w:p>
      <w:r>
        <w:t>Issues: None.</w:t>
      </w:r>
    </w:p>
    <w:p/>
    <w:p>
      <w:r>
        <w:t>Helen Gomez</w:t>
      </w:r>
    </w:p>
    <w:p>
      <w:r>
        <w:t>Hours Contributed: 3 hours</w:t>
      </w:r>
    </w:p>
    <w:p>
      <w:r>
        <w:t>Progress: Updated documentation formatting and ensured clarity across sections.</w:t>
      </w:r>
    </w:p>
    <w:p>
      <w:r>
        <w:t>Next Actions: Final review of documentation.</w:t>
      </w:r>
    </w:p>
    <w:p>
      <w:r>
        <w:t>Issues: None.</w:t>
      </w:r>
    </w:p>
    <w:p/>
    <w:p>
      <w:r>
        <w:t>Nahahme Bar 'Ysrael</w:t>
      </w:r>
    </w:p>
    <w:p>
      <w:r>
        <w:t>Hours Contributed: 3 hours</w:t>
      </w:r>
    </w:p>
    <w:p>
      <w:r>
        <w:t>Progress: Made small UI refinements based on internal feedback.</w:t>
      </w:r>
    </w:p>
    <w:p>
      <w:r>
        <w:t>Next Actions: Confirm final UI state.</w:t>
      </w:r>
    </w:p>
    <w:p>
      <w:r>
        <w:t>Issues: None.</w:t>
      </w:r>
    </w:p>
    <w:p/>
    <w:p>
      <w:r>
        <w:t>Omar Adel Alali</w:t>
      </w:r>
    </w:p>
    <w:p>
      <w:r>
        <w:t>Hours Contributed: 3 hours</w:t>
      </w:r>
    </w:p>
    <w:p>
      <w:r>
        <w:t>Progress: Verified API endpoints and confirmed consistent responses.</w:t>
      </w:r>
    </w:p>
    <w:p>
      <w:r>
        <w:t>Next Actions: Assist with final validation.</w:t>
      </w:r>
    </w:p>
    <w:p>
      <w:r>
        <w:t>Issues: None.</w:t>
      </w:r>
    </w:p>
    <w:p/>
    <w:p>
      <w:r>
        <w:t>Matthew Clayton</w:t>
      </w:r>
    </w:p>
    <w:p>
      <w:r>
        <w:t>Hours Contributed: 3 hours</w:t>
      </w:r>
    </w:p>
    <w:p>
      <w:r>
        <w:t>Progress: Continued QA validation and reviewed test coverage.</w:t>
      </w:r>
    </w:p>
    <w:p>
      <w:r>
        <w:t>Next Actions: Finalize QA documentation.</w:t>
      </w:r>
    </w:p>
    <w:p>
      <w:r>
        <w:t>Issues: None.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